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6142089" name="94e19420-f7b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399743" name="94e19420-f7b8-11f0-8ab8-11df2af63ac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3223094" name="e87d9f5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12268" name="e87d9f50-f7ba-11f0-8ab8-11df2af63ac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0714271" name="f00c96e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467023" name="f00c96e0-f7ba-11f0-8ab8-11df2af63ac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0684572" name="4b24781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423966" name="4b247810-f7c3-11f0-8ab8-11df2af63a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7072684" name="8b314ff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069631" name="8b314ff0-f7c8-11f0-8ab8-11df2af63ac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118047" name="03db63e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564440" name="03db63e0-f7bb-11f0-8ab8-11df2af63ac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9842582" name="40f4bdf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86624" name="40f4bdf0-f7c3-11f0-8ab8-11df2af63ac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484127" name="b442696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435747" name="b4426960-f7c3-11f0-8ab8-11df2af63ac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9917237" name="c14bd39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653739" name="c14bd390-f7c7-11f0-8ab8-11df2af63ac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2085792" name="c901b41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227588" name="c901b410-f7c7-11f0-8ab8-11df2af63ac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7705410" name="85e9504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277071" name="85e95040-f7ca-11f0-8ab8-11df2af63ac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5714190" name="f69a0250-f7c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969046" name="f69a0250-f7cd-11f0-8ab8-11df2af63ac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823726" name="12cc76a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958617" name="12cc76a0-f7bb-11f0-8ab8-11df2af63ac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1674081" name="cca02d0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681027" name="cca02d00-f7c6-11f0-8ab8-11df2af63ac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9396239" name="92dc3c5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231711" name="92dc3c50-f7ba-11f0-8ab8-11df2af63ac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1952795" name="f42e109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03327" name="f42e1090-f7bb-11f0-8ab8-11df2af63ac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037109" name="601d2cd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251081" name="601d2cd0-f7c8-11f0-8ab8-11df2af63ac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8322094" name="e335951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16353" name="e3359510-f7bb-11f0-8ab8-11df2af63ac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Scheune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5631067" name="2daa4ae0-f7b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353692" name="2daa4ae0-f7bd-11f0-8ab8-11df2af63ac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kleine Scheune am Haus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3583676" name="3ad04fb0-f7bf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393854" name="3ad04fb0-f7bf-11f0-8ab8-11df2af63ac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Scheune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4246009" name="eb5ee5f0-f7b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425764" name="eb5ee5f0-f7bd-11f0-8ab8-11df2af63ac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gesamtes Wohngebäude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6421110" name="2c5c1bd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549540" name="2c5c1bd0-f7c4-11f0-8ab8-11df2af63ac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sämtliche Holzbauteile </w:t>
            </w:r>
          </w:p>
          <w:p>
            <w:pPr>
              <w:spacing w:before="0" w:after="0" w:line="240" w:lineRule="auto"/>
            </w:pPr>
            <w:r>
              <w:t>alle Häuser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8131639" name="0294abb0-f7be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768894" name="0294abb0-f7be-11f0-8ab8-11df2af63ac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6622501" name="34fee9d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814416" name="34fee9d0-f7c3-11f0-8ab8-11df2af63ac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9556603" name="9c32136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791103" name="9c321360-f7c9-11f0-8ab8-11df2af63ac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Zwischenböden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2390471" name="c92142a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789580" name="c92142a0-f7ca-11f0-8ab8-11df2af63ac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Zwischenböden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2166819" name="dfbdb92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091268" name="dfbdb920-f7cb-11f0-8ab8-11df2af63ac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Soühlbecken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5719121" name="1d21cb1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349512" name="1d21cb10-f7c4-11f0-8ab8-11df2af63ac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 / 2.OG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Faserzement/ LAP/ Schnüre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4509455" name="eafabe3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990488" name="eafabe30-f7c3-11f0-8ab8-11df2af63ac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 / 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9442324" name="ff9e405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864212" name="ff9e4050-f7c3-11f0-8ab8-11df2af63ac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Treppenhaus</w:t>
            </w:r>
          </w:p>
        </w:tc>
        <w:tc>
          <w:p>
            <w:pPr>
              <w:spacing w:before="0" w:after="0" w:line="240" w:lineRule="auto"/>
            </w:pPr>
            <w:r>
              <w:t>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2537429" name="3d7f3ee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174843" name="3d7f3ee0-f7c6-11f0-8ab8-11df2af63ac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mit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3670842" name="d973c18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065528" name="d973c180-f7c7-11f0-8ab8-11df2af63ac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Leiste</w:t>
            </w:r>
          </w:p>
        </w:tc>
        <w:tc>
          <w:p>
            <w:pPr>
              <w:spacing w:before="0" w:after="0" w:line="240" w:lineRule="auto"/>
            </w:pPr>
            <w:r>
              <w:t>Sockelleim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1995672" name="f2377a4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14997" name="f2377a40-f7c7-11f0-8ab8-11df2af63ac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 / 2.OG</w:t>
            </w:r>
          </w:p>
        </w:tc>
        <w:tc>
          <w:p>
            <w:pPr>
              <w:spacing w:before="0" w:after="0" w:line="240" w:lineRule="auto"/>
            </w:pPr>
            <w:r>
              <w:t>Kunstfenster</w:t>
            </w:r>
          </w:p>
        </w:tc>
        <w:tc>
          <w:p>
            <w:pPr>
              <w:spacing w:before="0" w:after="0" w:line="240" w:lineRule="auto"/>
            </w:pPr>
            <w:r>
              <w:t>Blei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1269359" name="e791894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056881" name="e7918940-f7c8-11f0-8ab8-11df2af63ac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7078387" name="a623da2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445623" name="a623da20-f7c9-11f0-8ab8-11df2af63ac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Soense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3965852" name="01c75db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259784" name="01c75db0-f7cb-11f0-8ab8-11df2af63ac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Wände, Boden</w:t>
            </w:r>
          </w:p>
        </w:tc>
        <w:tc>
          <w:p>
            <w:pPr>
              <w:spacing w:before="0" w:after="0" w:line="240" w:lineRule="auto"/>
            </w:pPr>
            <w:r>
              <w:t>sämtlicher Einbau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6831118" name="848cd81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908361" name="848cd810-f7cb-11f0-8ab8-11df2af63ac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Flanschdichtung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8535374" name="75d88ac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557007" name="75d88ac0-f7cc-11f0-8ab8-11df2af63ac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Abgasrohr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4835283" name="a3bda83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337814" name="a3bda830-f7cc-11f0-8ab8-11df2af63ac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 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6690357" name="b91251e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607035" name="b91251e0-f7cc-11f0-8ab8-11df2af63ac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Churerstrasse 49, Altstätten SG</w:t>
          </w:r>
        </w:p>
        <w:p>
          <w:pPr>
            <w:spacing w:before="0" w:after="0"/>
          </w:pPr>
          <w:r>
            <w:t>698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